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1A4C7A" w:rsidRPr="008A3AE8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6D325F" w:rsidRPr="00213EEF" w:rsidRDefault="006D325F" w:rsidP="006D32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6D325F">
        <w:rPr>
          <w:rFonts w:ascii="Times New Roman" w:eastAsiaTheme="minorEastAsia" w:hAnsi="Times New Roman"/>
          <w:b/>
          <w:sz w:val="27"/>
          <w:szCs w:val="27"/>
        </w:rPr>
        <w:t>6</w:t>
      </w:r>
      <w:r w:rsidRPr="00213EEF">
        <w:rPr>
          <w:rFonts w:ascii="Times New Roman" w:eastAsiaTheme="minorEastAsia" w:hAnsi="Times New Roman"/>
          <w:b/>
          <w:sz w:val="27"/>
          <w:szCs w:val="27"/>
        </w:rPr>
        <w:t>3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</w:t>
      </w:r>
      <w:r w:rsidRPr="006D325F">
        <w:rPr>
          <w:rFonts w:ascii="Times New Roman" w:eastAsiaTheme="minorEastAsia" w:hAnsi="Times New Roman"/>
          <w:b/>
          <w:sz w:val="27"/>
          <w:szCs w:val="27"/>
        </w:rPr>
        <w:t>50</w:t>
      </w:r>
      <w:r w:rsidRPr="00213EEF">
        <w:rPr>
          <w:rFonts w:ascii="Times New Roman" w:eastAsiaTheme="minorEastAsia" w:hAnsi="Times New Roman"/>
          <w:b/>
          <w:sz w:val="27"/>
          <w:szCs w:val="27"/>
        </w:rPr>
        <w:t>4</w:t>
      </w:r>
    </w:p>
    <w:p w:rsidR="006D325F" w:rsidRDefault="006D325F" w:rsidP="006D32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1A4C7A" w:rsidRPr="00A36253" w:rsidRDefault="001A4C7A" w:rsidP="00213E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7D583B" w:rsidRDefault="001A4C7A" w:rsidP="00213E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7D583B" w:rsidRDefault="001A4C7A" w:rsidP="00213E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7D583B" w:rsidRDefault="001A4C7A" w:rsidP="00213E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1A4C7A" w:rsidRPr="007D583B" w:rsidRDefault="001A4C7A" w:rsidP="00213E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9E4F6B">
        <w:rPr>
          <w:rFonts w:ascii="Times New Roman" w:hAnsi="Times New Roman"/>
          <w:b/>
          <w:bCs/>
          <w:sz w:val="28"/>
          <w:szCs w:val="28"/>
          <w:lang w:val="uk-UA"/>
        </w:rPr>
        <w:t>Шамро</w:t>
      </w:r>
      <w:proofErr w:type="spellEnd"/>
      <w:r w:rsidR="009E4F6B">
        <w:rPr>
          <w:rFonts w:ascii="Times New Roman" w:hAnsi="Times New Roman"/>
          <w:b/>
          <w:bCs/>
          <w:sz w:val="28"/>
          <w:szCs w:val="28"/>
          <w:lang w:val="uk-UA"/>
        </w:rPr>
        <w:t xml:space="preserve"> Л.Б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7D583B" w:rsidRDefault="001A4C7A" w:rsidP="00213EEF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1A4C7A" w:rsidRPr="00A36253" w:rsidRDefault="001A4C7A" w:rsidP="00213EEF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9E4F6B">
        <w:rPr>
          <w:rFonts w:ascii="Times New Roman" w:hAnsi="Times New Roman"/>
          <w:bCs/>
          <w:sz w:val="28"/>
          <w:szCs w:val="28"/>
          <w:lang w:val="uk-UA"/>
        </w:rPr>
        <w:t>Шамро</w:t>
      </w:r>
      <w:proofErr w:type="spellEnd"/>
      <w:r w:rsidR="009E4F6B">
        <w:rPr>
          <w:rFonts w:ascii="Times New Roman" w:hAnsi="Times New Roman"/>
          <w:bCs/>
          <w:sz w:val="28"/>
          <w:szCs w:val="28"/>
          <w:lang w:val="uk-UA"/>
        </w:rPr>
        <w:t xml:space="preserve"> Лідії Борисівни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землеустрою, щодо, встановлення меж земельної ділянки в натурі (на місцевості),</w:t>
      </w:r>
      <w:r w:rsidR="0087494E">
        <w:rPr>
          <w:rFonts w:ascii="Times New Roman" w:hAnsi="Times New Roman"/>
          <w:sz w:val="28"/>
          <w:szCs w:val="28"/>
          <w:lang w:val="uk-UA"/>
        </w:rPr>
        <w:t xml:space="preserve"> керуючись ст..12, 40, 118,121 </w:t>
      </w:r>
      <w:r w:rsidR="0087494E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B52E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7494E"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494E">
        <w:rPr>
          <w:rFonts w:ascii="Times New Roman" w:hAnsi="Times New Roman"/>
          <w:sz w:val="28"/>
          <w:szCs w:val="28"/>
          <w:lang w:val="uk-UA"/>
        </w:rPr>
        <w:t>ст.8,19,22,25 Закону України «</w:t>
      </w:r>
      <w:r w:rsidR="00B52E0B">
        <w:rPr>
          <w:rFonts w:ascii="Times New Roman" w:hAnsi="Times New Roman"/>
          <w:sz w:val="28"/>
          <w:szCs w:val="28"/>
          <w:lang w:val="uk-UA"/>
        </w:rPr>
        <w:t>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</w:t>
      </w:r>
      <w:r w:rsidR="00DA238C" w:rsidRPr="00DA238C">
        <w:rPr>
          <w:lang w:val="uk-UA"/>
        </w:rPr>
        <w:t xml:space="preserve"> </w:t>
      </w:r>
      <w:r w:rsidR="00DA238C" w:rsidRPr="00DA238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DA238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1A4C7A" w:rsidRPr="007D583B" w:rsidRDefault="001A4C7A" w:rsidP="00213EEF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1A4C7A" w:rsidRPr="00A36253" w:rsidRDefault="001A4C7A" w:rsidP="00213EEF">
      <w:pPr>
        <w:tabs>
          <w:tab w:val="left" w:pos="5895"/>
        </w:tabs>
        <w:spacing w:after="0" w:line="240" w:lineRule="auto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1A4C7A" w:rsidRPr="00C23241" w:rsidRDefault="001A4C7A" w:rsidP="00213E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B52E0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6734" w:rsidRPr="00256734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7B2096" w:rsidRPr="007B2096">
        <w:t xml:space="preserve"> </w:t>
      </w:r>
      <w:proofErr w:type="spellStart"/>
      <w:r w:rsidR="009E4F6B">
        <w:rPr>
          <w:rFonts w:ascii="Times New Roman" w:hAnsi="Times New Roman"/>
          <w:bCs/>
          <w:sz w:val="28"/>
          <w:szCs w:val="28"/>
          <w:lang w:val="uk-UA"/>
        </w:rPr>
        <w:t>Шамро</w:t>
      </w:r>
      <w:proofErr w:type="spellEnd"/>
      <w:r w:rsidR="009E4F6B">
        <w:rPr>
          <w:rFonts w:ascii="Times New Roman" w:hAnsi="Times New Roman"/>
          <w:bCs/>
          <w:sz w:val="28"/>
          <w:szCs w:val="28"/>
          <w:lang w:val="uk-UA"/>
        </w:rPr>
        <w:t xml:space="preserve"> Лідії Борисівні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9E4F6B">
        <w:rPr>
          <w:rFonts w:ascii="Times New Roman" w:hAnsi="Times New Roman"/>
          <w:bCs/>
          <w:sz w:val="28"/>
          <w:szCs w:val="28"/>
          <w:lang w:val="uk-UA"/>
        </w:rPr>
        <w:t>46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>, в тому числі: для будівництва і обслуговування житлового будинку, господарських будівель і споруд –</w:t>
      </w:r>
      <w:r w:rsidR="0033394D">
        <w:rPr>
          <w:rFonts w:ascii="Times New Roman" w:hAnsi="Times New Roman"/>
          <w:bCs/>
          <w:sz w:val="28"/>
          <w:szCs w:val="28"/>
          <w:lang w:val="uk-UA"/>
        </w:rPr>
        <w:t>0,2500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, для ведення особистого селянського господарства – 0,</w:t>
      </w:r>
      <w:r w:rsidR="009E4F6B">
        <w:rPr>
          <w:rFonts w:ascii="Times New Roman" w:hAnsi="Times New Roman"/>
          <w:bCs/>
          <w:sz w:val="28"/>
          <w:szCs w:val="28"/>
          <w:lang w:val="uk-UA"/>
        </w:rPr>
        <w:t>21</w:t>
      </w:r>
      <w:r w:rsidR="0033394D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за адресою:   вул. </w:t>
      </w:r>
      <w:r w:rsidR="009E4F6B">
        <w:rPr>
          <w:rFonts w:ascii="Times New Roman" w:hAnsi="Times New Roman"/>
          <w:bCs/>
          <w:sz w:val="28"/>
          <w:szCs w:val="28"/>
          <w:lang w:val="uk-UA"/>
        </w:rPr>
        <w:t>Вишнева</w:t>
      </w:r>
      <w:r w:rsidR="0033394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proofErr w:type="spellStart"/>
      <w:r w:rsidR="004D362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9E4F6B">
        <w:rPr>
          <w:rFonts w:ascii="Times New Roman" w:hAnsi="Times New Roman"/>
          <w:bCs/>
          <w:sz w:val="28"/>
          <w:szCs w:val="28"/>
          <w:lang w:val="uk-UA"/>
        </w:rPr>
        <w:t>Бухни</w:t>
      </w:r>
      <w:proofErr w:type="spellEnd"/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1A4C7A" w:rsidRDefault="001A4C7A" w:rsidP="00213E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 w:rsidR="007B2096" w:rsidRPr="00DA238C">
        <w:rPr>
          <w:lang w:val="uk-UA"/>
        </w:rPr>
        <w:t xml:space="preserve"> </w:t>
      </w:r>
      <w:proofErr w:type="spellStart"/>
      <w:r w:rsidR="009E4F6B" w:rsidRPr="009E4F6B">
        <w:rPr>
          <w:rFonts w:ascii="Times New Roman" w:hAnsi="Times New Roman"/>
          <w:bCs/>
          <w:sz w:val="28"/>
          <w:szCs w:val="28"/>
          <w:lang w:val="uk-UA"/>
        </w:rPr>
        <w:t>Шамро</w:t>
      </w:r>
      <w:proofErr w:type="spellEnd"/>
      <w:r w:rsidR="009E4F6B" w:rsidRPr="009E4F6B">
        <w:rPr>
          <w:rFonts w:ascii="Times New Roman" w:hAnsi="Times New Roman"/>
          <w:bCs/>
          <w:sz w:val="28"/>
          <w:szCs w:val="28"/>
          <w:lang w:val="uk-UA"/>
        </w:rPr>
        <w:t xml:space="preserve"> Лідії Борисівні </w:t>
      </w:r>
      <w:r>
        <w:rPr>
          <w:rFonts w:ascii="Times New Roman" w:hAnsi="Times New Roman"/>
          <w:bCs/>
          <w:sz w:val="28"/>
          <w:szCs w:val="28"/>
          <w:lang w:val="uk-UA"/>
        </w:rPr>
        <w:t>виготов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Pr="00B96262" w:rsidRDefault="001A4C7A" w:rsidP="00213E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Default="001A4C7A" w:rsidP="00213EEF">
      <w:pPr>
        <w:tabs>
          <w:tab w:val="left" w:pos="2985"/>
        </w:tabs>
        <w:spacing w:after="0" w:line="240" w:lineRule="auto"/>
        <w:ind w:right="-91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  <w:bookmarkStart w:id="0" w:name="_GoBack"/>
      <w:bookmarkEnd w:id="0"/>
    </w:p>
    <w:p w:rsidR="0087494E" w:rsidRDefault="0087494E" w:rsidP="00213EEF">
      <w:pPr>
        <w:tabs>
          <w:tab w:val="left" w:pos="2985"/>
        </w:tabs>
        <w:spacing w:after="0" w:line="240" w:lineRule="auto"/>
        <w:ind w:right="-91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23241" w:rsidRPr="008A3AE8" w:rsidRDefault="001A4C7A" w:rsidP="00213EEF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36253">
        <w:rPr>
          <w:sz w:val="28"/>
          <w:szCs w:val="28"/>
        </w:rPr>
        <w:t xml:space="preserve">Міський  голова                                    </w:t>
      </w:r>
      <w:r>
        <w:rPr>
          <w:sz w:val="28"/>
          <w:szCs w:val="28"/>
        </w:rPr>
        <w:t>С.Волинський</w:t>
      </w:r>
    </w:p>
    <w:sectPr w:rsidR="00C23241" w:rsidRPr="008A3AE8" w:rsidSect="00213EEF">
      <w:pgSz w:w="12242" w:h="15842" w:code="1"/>
      <w:pgMar w:top="709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A4C7A"/>
    <w:rsid w:val="001F46B0"/>
    <w:rsid w:val="00213EEF"/>
    <w:rsid w:val="00256734"/>
    <w:rsid w:val="00297B13"/>
    <w:rsid w:val="00317446"/>
    <w:rsid w:val="0033394D"/>
    <w:rsid w:val="00385534"/>
    <w:rsid w:val="003914DE"/>
    <w:rsid w:val="00402717"/>
    <w:rsid w:val="004D3624"/>
    <w:rsid w:val="005A0493"/>
    <w:rsid w:val="00606D34"/>
    <w:rsid w:val="006D325F"/>
    <w:rsid w:val="006F5B6A"/>
    <w:rsid w:val="00773856"/>
    <w:rsid w:val="007B2096"/>
    <w:rsid w:val="0081342E"/>
    <w:rsid w:val="00870D21"/>
    <w:rsid w:val="0087494E"/>
    <w:rsid w:val="008A3AE8"/>
    <w:rsid w:val="008D6670"/>
    <w:rsid w:val="00956534"/>
    <w:rsid w:val="009E4F6B"/>
    <w:rsid w:val="00B31307"/>
    <w:rsid w:val="00B52E0B"/>
    <w:rsid w:val="00BF4B1F"/>
    <w:rsid w:val="00C227D5"/>
    <w:rsid w:val="00C23241"/>
    <w:rsid w:val="00C36CA8"/>
    <w:rsid w:val="00D87CE5"/>
    <w:rsid w:val="00DA238C"/>
    <w:rsid w:val="00DB10AC"/>
    <w:rsid w:val="00DC45DA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71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52ADD-45F2-42EA-AB0E-2A693475F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2021-03-16T10:09:00Z</cp:lastPrinted>
  <dcterms:created xsi:type="dcterms:W3CDTF">2021-03-16T10:10:00Z</dcterms:created>
  <dcterms:modified xsi:type="dcterms:W3CDTF">2021-04-12T06:44:00Z</dcterms:modified>
</cp:coreProperties>
</file>